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</w:rPr>
      </w:pPr>
    </w:p>
    <w:p w:rsidR="00BE3C55" w:rsidRDefault="00BE3C55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C16F94" w:rsidRPr="00BE3C55" w:rsidRDefault="00C16F94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BE3C55" w:rsidRPr="00BE3C55" w:rsidRDefault="00BE3C55" w:rsidP="00BE3C55">
      <w:pPr>
        <w:spacing w:before="240" w:after="120" w:line="240" w:lineRule="atLeast"/>
        <w:jc w:val="center"/>
        <w:outlineLvl w:val="1"/>
        <w:rPr>
          <w:rFonts w:eastAsia="Times New Roman" w:cs="Times New Roman"/>
          <w:b/>
          <w:bCs/>
          <w:caps/>
          <w:color w:val="000000"/>
          <w:lang w:val="ru-RU" w:eastAsia="ru-RU"/>
        </w:rPr>
      </w:pPr>
    </w:p>
    <w:p w:rsidR="00BE3C55" w:rsidRPr="00C16F94" w:rsidRDefault="00BE3C55" w:rsidP="00BE3C55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C16F9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РАБОЧАЯ ПРОГРАММА</w:t>
      </w:r>
      <w:r w:rsidRPr="00C16F9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br/>
        <w:t>(</w:t>
      </w:r>
      <w:r w:rsidRPr="00506D2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ID</w:t>
      </w:r>
      <w:r w:rsidRPr="00C16F9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 xml:space="preserve"> 5213431)</w:t>
      </w:r>
    </w:p>
    <w:p w:rsidR="00BE3C55" w:rsidRPr="00C16F94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16F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учебного предмета</w:t>
      </w:r>
    </w:p>
    <w:p w:rsidR="00BE3C55" w:rsidRPr="00C16F94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16F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«Окружающий мир»</w:t>
      </w:r>
    </w:p>
    <w:p w:rsidR="00BE3C55" w:rsidRPr="00506D22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 2 класса начального общего образования</w:t>
      </w: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E3C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2022-2023</w:t>
      </w: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учебный год</w:t>
      </w: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506D22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16F94" w:rsidRDefault="00C16F94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16F94" w:rsidRDefault="00C16F94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16F94" w:rsidRPr="00BE3C55" w:rsidRDefault="00C16F94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BE3C55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E3C55" w:rsidRPr="00506D22" w:rsidRDefault="00BE3C55" w:rsidP="00BE3C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Серпухов</w:t>
      </w:r>
      <w:proofErr w:type="spellEnd"/>
      <w:r w:rsidRPr="0050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2022</w:t>
      </w:r>
    </w:p>
    <w:p w:rsidR="00BE3C55" w:rsidRPr="00506D22" w:rsidRDefault="00BE3C55" w:rsidP="00BE3C55">
      <w:pPr>
        <w:rPr>
          <w:rFonts w:ascii="Times New Roman" w:hAnsi="Times New Roman" w:cs="Times New Roman"/>
          <w:sz w:val="24"/>
          <w:szCs w:val="24"/>
        </w:rPr>
      </w:pPr>
    </w:p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BE3C55" w:rsidRDefault="00BE3C5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BE3C55" w:rsidRDefault="00BE3C5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C16F94" w:rsidRDefault="00C16F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ПОЯСНИТЕЛЬНАЯ ЗАПИСКА</w:t>
      </w:r>
    </w:p>
    <w:p w:rsidR="00725E54" w:rsidRPr="00FF4DB3" w:rsidRDefault="00F3435A">
      <w:pPr>
        <w:autoSpaceDE w:val="0"/>
        <w:autoSpaceDN w:val="0"/>
        <w:spacing w:before="346" w:after="0" w:line="271" w:lineRule="auto"/>
        <w:ind w:right="288" w:firstLine="180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725E54" w:rsidRPr="00FF4DB3" w:rsidRDefault="00F3435A">
      <w:pPr>
        <w:autoSpaceDE w:val="0"/>
        <w:autoSpaceDN w:val="0"/>
        <w:spacing w:before="70" w:after="0"/>
        <w:ind w:right="144"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планированию.</w:t>
      </w:r>
    </w:p>
    <w:p w:rsidR="00725E54" w:rsidRPr="00FF4DB3" w:rsidRDefault="00F3435A">
      <w:pPr>
        <w:autoSpaceDE w:val="0"/>
        <w:autoSpaceDN w:val="0"/>
        <w:spacing w:before="70" w:after="0" w:line="286" w:lineRule="auto"/>
        <w:ind w:right="144"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Содержание обучения раскрывает 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70" w:after="0" w:line="281" w:lineRule="auto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второй год обучения в начальной школе. </w:t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Представлены также способы организации дифференцированного обучения.</w:t>
      </w:r>
    </w:p>
    <w:p w:rsidR="00725E54" w:rsidRPr="00FF4DB3" w:rsidRDefault="00F3435A">
      <w:pPr>
        <w:autoSpaceDE w:val="0"/>
        <w:autoSpaceDN w:val="0"/>
        <w:spacing w:before="70" w:after="0" w:line="281" w:lineRule="auto"/>
        <w:ind w:right="432"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725E54" w:rsidRPr="00FF4DB3" w:rsidRDefault="00F3435A">
      <w:pPr>
        <w:autoSpaceDE w:val="0"/>
        <w:autoSpaceDN w:val="0"/>
        <w:spacing w:before="72" w:after="0" w:line="271" w:lineRule="auto"/>
        <w:ind w:right="288"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725E54" w:rsidRPr="00FF4DB3" w:rsidRDefault="00F3435A">
      <w:pPr>
        <w:autoSpaceDE w:val="0"/>
        <w:autoSpaceDN w:val="0"/>
        <w:spacing w:before="178" w:after="0"/>
        <w:ind w:left="420"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725E54" w:rsidRPr="00FF4DB3" w:rsidRDefault="00F3435A">
      <w:pPr>
        <w:autoSpaceDE w:val="0"/>
        <w:autoSpaceDN w:val="0"/>
        <w:spacing w:before="190" w:after="0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62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725E54" w:rsidRPr="00FF4DB3" w:rsidRDefault="00F3435A">
      <w:pPr>
        <w:autoSpaceDE w:val="0"/>
        <w:autoSpaceDN w:val="0"/>
        <w:spacing w:before="190" w:after="0" w:line="281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:rsidR="00725E54" w:rsidRPr="00FF4DB3" w:rsidRDefault="00F3435A">
      <w:pPr>
        <w:autoSpaceDE w:val="0"/>
        <w:autoSpaceDN w:val="0"/>
        <w:spacing w:before="178" w:after="0" w:line="286" w:lineRule="auto"/>
        <w:ind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,«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«О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кружающий мир» осуществлён на основе следующих ведущих идей: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раскрытие роли человека в природе и обществе;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освоение общечеловеческих ценностей взаимодействия в системах «Человек и природа»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,«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Человек и общество», «Человек и другие люди», «Человек и его самость», «Человек и познание».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370B97" w:rsidRDefault="00F3435A" w:rsidP="00370B97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:rsidR="00725E54" w:rsidRPr="00FF4DB3" w:rsidRDefault="00F3435A" w:rsidP="00370B97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Человек и общество</w:t>
      </w:r>
      <w:proofErr w:type="gramStart"/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Н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725E54" w:rsidRPr="00FF4DB3" w:rsidRDefault="00F3435A">
      <w:pPr>
        <w:autoSpaceDE w:val="0"/>
        <w:autoSpaceDN w:val="0"/>
        <w:spacing w:before="72" w:after="0" w:line="262" w:lineRule="auto"/>
        <w:ind w:right="86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Хозяйственные занятия, профессии жителей родного края. Значение труда в жизни человека и общества.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25E54" w:rsidRPr="00FF4DB3" w:rsidRDefault="00F3435A">
      <w:pPr>
        <w:autoSpaceDE w:val="0"/>
        <w:autoSpaceDN w:val="0"/>
        <w:spacing w:before="70" w:after="0" w:line="271" w:lineRule="auto"/>
        <w:ind w:right="432"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Человек и природа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725E54" w:rsidRPr="00FF4DB3" w:rsidRDefault="00F3435A">
      <w:pPr>
        <w:autoSpaceDE w:val="0"/>
        <w:autoSpaceDN w:val="0"/>
        <w:spacing w:before="70" w:after="0" w:line="271" w:lineRule="auto"/>
        <w:ind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25E54" w:rsidRPr="00FF4DB3" w:rsidRDefault="00F3435A">
      <w:pPr>
        <w:autoSpaceDE w:val="0"/>
        <w:autoSpaceDN w:val="0"/>
        <w:spacing w:before="70" w:after="0"/>
        <w:ind w:firstLine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25E54" w:rsidRPr="00FF4DB3" w:rsidRDefault="00F3435A">
      <w:pPr>
        <w:autoSpaceDE w:val="0"/>
        <w:autoSpaceDN w:val="0"/>
        <w:spacing w:before="70" w:after="0" w:line="230" w:lineRule="auto"/>
        <w:jc w:val="center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Красная книга России, её значение, отдельные представители растений и животных Красной книги.</w:t>
      </w:r>
    </w:p>
    <w:p w:rsidR="00725E54" w:rsidRPr="00FF4DB3" w:rsidRDefault="00F3435A">
      <w:pPr>
        <w:autoSpaceDE w:val="0"/>
        <w:autoSpaceDN w:val="0"/>
        <w:spacing w:before="70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Заповедники, природные парки. Охрана природы. Правила нравственного поведения на природе.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70" w:after="0" w:line="286" w:lineRule="auto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Правила безопасной жизни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25E54" w:rsidRPr="00FF4DB3" w:rsidRDefault="00F3435A">
      <w:pPr>
        <w:autoSpaceDE w:val="0"/>
        <w:autoSpaceDN w:val="0"/>
        <w:spacing w:before="70" w:after="0" w:line="262" w:lineRule="auto"/>
        <w:ind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180" w:right="345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Универсальные учебные действия (пропедевтический уровень) </w:t>
      </w: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Познавательные универсальные учебные действия: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jc w:val="center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ориентироваться в методах познания природы (наблюдение, опыт, сравнение, измерение);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 основе наблюдения определять состояние вещества (жидкое, твёрдое, газообразное);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различать символы РФ;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различать деревья, кустарники, травы; приводить примеры (в пределах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изученного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); 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114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62" w:lineRule="auto"/>
        <w:ind w:left="420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группировать растения: дикорастущие и культурные; лекарственные и ядовитые (в пределах изученного); </w:t>
      </w:r>
      <w:proofErr w:type="gramEnd"/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прошлое, настоящее, будущее.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Работа с информацией: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различать информацию, представленную в тексте, графически, аудиовизуально;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читать информацию, представленную в схеме, таблице;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используя текстовую информацию, заполнять таблицы; дополнять схемы; </w:t>
      </w:r>
    </w:p>
    <w:p w:rsidR="00725E54" w:rsidRPr="00FF4DB3" w:rsidRDefault="00F3435A">
      <w:pPr>
        <w:autoSpaceDE w:val="0"/>
        <w:autoSpaceDN w:val="0"/>
        <w:spacing w:before="192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соотносить пример (рисунок, предложенную ситуацию) со временем протекания.</w:t>
      </w:r>
    </w:p>
    <w:p w:rsidR="00725E54" w:rsidRPr="00FF4DB3" w:rsidRDefault="00F3435A">
      <w:pPr>
        <w:autoSpaceDE w:val="0"/>
        <w:autoSpaceDN w:val="0"/>
        <w:spacing w:before="180" w:after="0" w:line="262" w:lineRule="auto"/>
        <w:ind w:left="180" w:right="129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Коммуникативные универсальные учебные действия: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1. ориентироваться в терминах (понятиях), соотносить их с краткой характеристикой: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288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178" w:after="0" w:line="286" w:lineRule="auto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2. описывать условия жизни на Земле, отличие нашей планеты от других планет Солнечной системы;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  <w:proofErr w:type="gramEnd"/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5. приводить примеры растений и животных, занесённых в Красную книгу России (на примере своей местности);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6. описывать современные события от имени их участника.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Регулятивные универсальные учебные действия:</w:t>
      </w:r>
    </w:p>
    <w:p w:rsidR="00725E54" w:rsidRPr="00FF4DB3" w:rsidRDefault="00F3435A">
      <w:pPr>
        <w:autoSpaceDE w:val="0"/>
        <w:autoSpaceDN w:val="0"/>
        <w:spacing w:before="18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следовать образцу, предложенному плану и инструкции при решении учебной задачи;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Совместная деятельность: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334" w:right="878" w:bottom="308" w:left="666" w:header="720" w:footer="720" w:gutter="0"/>
          <w:cols w:space="720" w:equalWidth="0">
            <w:col w:w="10356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138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62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определять причины возможных конфликтов, выбирать (изпредложенных) способы их разрешения.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358" w:right="1440" w:bottom="1440" w:left="1086" w:header="720" w:footer="720" w:gutter="0"/>
          <w:cols w:space="720" w:equalWidth="0">
            <w:col w:w="937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Изучение предмета "Окружающий мир" в 2 классе направлено на достижение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обучающимися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25E54" w:rsidRPr="00FF4DB3" w:rsidRDefault="00F3435A">
      <w:pPr>
        <w:autoSpaceDE w:val="0"/>
        <w:autoSpaceDN w:val="0"/>
        <w:spacing w:before="226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ЛИЧНОСТНЫЕ РЕЗУЛЬТАТЫ</w:t>
      </w:r>
    </w:p>
    <w:p w:rsidR="00725E54" w:rsidRPr="00FF4DB3" w:rsidRDefault="00F3435A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color w:val="000000" w:themeColor="text1"/>
          <w:lang w:val="ru-RU"/>
        </w:rPr>
      </w:pP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обучающихся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FF4DB3">
        <w:rPr>
          <w:color w:val="000000" w:themeColor="text1"/>
          <w:lang w:val="ru-RU"/>
        </w:rPr>
        <w:br/>
      </w:r>
      <w:r w:rsidRPr="00FF4DB3">
        <w:rPr>
          <w:color w:val="000000" w:themeColor="text1"/>
          <w:lang w:val="ru-RU"/>
        </w:rPr>
        <w:tab/>
      </w: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Гражданско-патриотического воспитания:</w:t>
      </w:r>
    </w:p>
    <w:p w:rsidR="00725E54" w:rsidRPr="00FF4DB3" w:rsidRDefault="00F3435A">
      <w:pPr>
        <w:autoSpaceDE w:val="0"/>
        <w:autoSpaceDN w:val="0"/>
        <w:spacing w:before="180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4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Духовно-нравственного воспитания: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86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725E54" w:rsidRPr="00FF4DB3" w:rsidRDefault="00F3435A">
      <w:pPr>
        <w:autoSpaceDE w:val="0"/>
        <w:autoSpaceDN w:val="0"/>
        <w:spacing w:before="180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Эстетического воспитания: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информационной);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Трудового воспитания: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Экологического воспитания: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Ценности научного познания:</w:t>
      </w:r>
    </w:p>
    <w:p w:rsidR="00725E54" w:rsidRPr="00FF4DB3" w:rsidRDefault="00F3435A">
      <w:pPr>
        <w:autoSpaceDE w:val="0"/>
        <w:autoSpaceDN w:val="0"/>
        <w:spacing w:before="18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725E54" w:rsidRPr="00FF4DB3" w:rsidRDefault="00F3435A">
      <w:pPr>
        <w:autoSpaceDE w:val="0"/>
        <w:autoSpaceDN w:val="0"/>
        <w:spacing w:before="192" w:after="0" w:line="271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725E54" w:rsidRPr="00FF4DB3" w:rsidRDefault="00F3435A">
      <w:pPr>
        <w:autoSpaceDE w:val="0"/>
        <w:autoSpaceDN w:val="0"/>
        <w:spacing w:before="286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МЕТАПРЕДМЕТНЫЕ РЕЗУЛЬТАТЫ</w:t>
      </w:r>
    </w:p>
    <w:p w:rsidR="00725E54" w:rsidRPr="00FF4DB3" w:rsidRDefault="00F3435A">
      <w:pPr>
        <w:autoSpaceDE w:val="0"/>
        <w:autoSpaceDN w:val="0"/>
        <w:spacing w:before="346" w:after="0" w:line="262" w:lineRule="auto"/>
        <w:ind w:left="180" w:right="475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Познавательныеуниверсальные учебные действия: </w:t>
      </w: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1)  Базовые логические действия: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29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2)  Базовые исследовательские действия: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30" w:lineRule="auto"/>
        <w:ind w:left="2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последствия; коллективный труд и его результаты и др.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)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24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—с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ледствие);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115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3)  Работа с информацией: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24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240" w:right="100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14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86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25E54" w:rsidRPr="00FF4DB3" w:rsidRDefault="00F3435A">
      <w:pPr>
        <w:autoSpaceDE w:val="0"/>
        <w:autoSpaceDN w:val="0"/>
        <w:spacing w:before="178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Коммуникативные универсальные учебные действия: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24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2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24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2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24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)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к тексту выступления.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262" w:lineRule="auto"/>
        <w:ind w:left="180" w:right="489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Регулятивные универсальные учебные действия: </w:t>
      </w: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1)  Самоорганизация: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7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выстраивать последовательность выбранных действий и операций.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2)  Самоконтроль: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725E54" w:rsidRPr="00FF4DB3" w:rsidRDefault="00F3435A">
      <w:pPr>
        <w:autoSpaceDE w:val="0"/>
        <w:autoSpaceDN w:val="0"/>
        <w:spacing w:before="192" w:after="0" w:line="262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3)  Самооценка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:rsidR="00725E54" w:rsidRPr="00FF4DB3" w:rsidRDefault="00F3435A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44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Совместная деятельность:</w:t>
      </w:r>
    </w:p>
    <w:p w:rsidR="00725E54" w:rsidRPr="00FF4DB3" w:rsidRDefault="00F3435A">
      <w:pPr>
        <w:autoSpaceDE w:val="0"/>
        <w:autoSpaceDN w:val="0"/>
        <w:spacing w:before="178" w:after="0" w:line="271" w:lineRule="auto"/>
        <w:ind w:left="420"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58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144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725E54" w:rsidRPr="00FF4DB3" w:rsidRDefault="00F3435A">
      <w:pPr>
        <w:autoSpaceDE w:val="0"/>
        <w:autoSpaceDN w:val="0"/>
        <w:spacing w:before="192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ответственно выполнять свою часть работы.</w:t>
      </w:r>
    </w:p>
    <w:p w:rsidR="00725E54" w:rsidRPr="00FF4DB3" w:rsidRDefault="00F3435A">
      <w:pPr>
        <w:autoSpaceDE w:val="0"/>
        <w:autoSpaceDN w:val="0"/>
        <w:spacing w:before="288" w:after="0" w:line="230" w:lineRule="auto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ПРЕДМЕТНЫЕ РЕЗУЛЬТАТЫ</w:t>
      </w:r>
    </w:p>
    <w:p w:rsidR="00725E54" w:rsidRPr="00FF4DB3" w:rsidRDefault="00F3435A">
      <w:pPr>
        <w:autoSpaceDE w:val="0"/>
        <w:autoSpaceDN w:val="0"/>
        <w:spacing w:before="346" w:after="0" w:line="230" w:lineRule="auto"/>
        <w:ind w:left="18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во </w:t>
      </w: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2 классе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обучающийся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научится:</w:t>
      </w:r>
    </w:p>
    <w:p w:rsidR="00725E54" w:rsidRPr="00FF4DB3" w:rsidRDefault="00F3435A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Россию на карте мира, на карте России - Москву, свой регион и его главный город;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725E54" w:rsidRPr="00FF4DB3" w:rsidRDefault="00F3435A">
      <w:pPr>
        <w:autoSpaceDE w:val="0"/>
        <w:autoSpaceDN w:val="0"/>
        <w:spacing w:before="190" w:after="0" w:line="271" w:lineRule="auto"/>
        <w:ind w:left="420" w:right="288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25E54" w:rsidRPr="00FF4DB3" w:rsidRDefault="00F3435A">
      <w:pPr>
        <w:autoSpaceDE w:val="0"/>
        <w:autoSpaceDN w:val="0"/>
        <w:spacing w:before="190" w:after="0" w:line="262" w:lineRule="auto"/>
        <w:ind w:left="420" w:right="1296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725E54" w:rsidRPr="00FF4DB3" w:rsidRDefault="00F3435A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приводить примеры изученных традиций, обычаев и праздников народов родного края;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0" w:line="348" w:lineRule="auto"/>
        <w:rPr>
          <w:color w:val="000000" w:themeColor="text1"/>
          <w:lang w:val="ru-RU"/>
        </w:rPr>
      </w:pP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важных событий прошлого и настоящего родного края; трудовой деятельности и профессий жителей родного края;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проводить, соблюдая правила безопасного труда, несложные наблюдения и опыты с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природными объектами, измерения;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  <w:proofErr w:type="gramEnd"/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</w:t>
      </w:r>
      <w:proofErr w:type="gramStart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группировать изученные объекты живой и неживой природы по предложенным признакам; —  сравнивать объекты живой и неживой природы на основе внешних признаков;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ориентироваться на местности по местным природным при знакам, Солнцу, компасу; —   создавать  по  заданному  плану  развёрнутые  высказывания о природе и обществе;</w:t>
      </w:r>
      <w:proofErr w:type="gram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—  использовать для ответов на вопросы небольшие тексты о природе и обществе;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правила безопасного поведения в школе, правила безопасного поведения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пассажира наземного транспорта и метро;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режим дня и питания;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безопасно использовать мессенджеры Интернета в условиях контролируемого доступа в Интернет;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безопасно осуществлять коммуникацию в школьных сообществах с помощью учителя в случае необходимости.</w:t>
      </w:r>
    </w:p>
    <w:p w:rsidR="00725E54" w:rsidRPr="00FF4DB3" w:rsidRDefault="00725E54">
      <w:pPr>
        <w:rPr>
          <w:color w:val="000000" w:themeColor="text1"/>
          <w:lang w:val="ru-RU"/>
        </w:rPr>
        <w:sectPr w:rsidR="00725E54" w:rsidRPr="00FF4DB3">
          <w:pgSz w:w="11900" w:h="16840"/>
          <w:pgMar w:top="286" w:right="760" w:bottom="1440" w:left="1086" w:header="720" w:footer="720" w:gutter="0"/>
          <w:cols w:space="720" w:equalWidth="0">
            <w:col w:w="10054" w:space="0"/>
          </w:cols>
          <w:docGrid w:linePitch="360"/>
        </w:sectPr>
      </w:pPr>
    </w:p>
    <w:p w:rsidR="00725E54" w:rsidRPr="00FF4DB3" w:rsidRDefault="00725E54">
      <w:pPr>
        <w:autoSpaceDE w:val="0"/>
        <w:autoSpaceDN w:val="0"/>
        <w:spacing w:after="64" w:line="220" w:lineRule="exact"/>
        <w:rPr>
          <w:color w:val="000000" w:themeColor="text1"/>
          <w:lang w:val="ru-RU"/>
        </w:rPr>
      </w:pPr>
    </w:p>
    <w:p w:rsidR="00725E54" w:rsidRPr="00FF4DB3" w:rsidRDefault="00F3435A">
      <w:pPr>
        <w:autoSpaceDE w:val="0"/>
        <w:autoSpaceDN w:val="0"/>
        <w:spacing w:after="258" w:line="233" w:lineRule="auto"/>
        <w:rPr>
          <w:color w:val="000000" w:themeColor="text1"/>
        </w:rPr>
      </w:pPr>
      <w:r w:rsidRPr="00FF4DB3">
        <w:rPr>
          <w:rFonts w:ascii="Times New Roman" w:eastAsia="Times New Roman" w:hAnsi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66"/>
        <w:gridCol w:w="4692"/>
        <w:gridCol w:w="2112"/>
        <w:gridCol w:w="2410"/>
        <w:gridCol w:w="1418"/>
        <w:gridCol w:w="3969"/>
      </w:tblGrid>
      <w:tr w:rsidR="007D68FA" w:rsidRPr="00FF4DB3" w:rsidTr="007D68FA">
        <w:trPr>
          <w:trHeight w:hRule="exact" w:val="34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№</w:t>
            </w:r>
            <w:r w:rsidRPr="00FF4D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п/п</w:t>
            </w:r>
          </w:p>
        </w:tc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Электронные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(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цифровые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)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7D68FA" w:rsidRPr="00FF4DB3" w:rsidTr="007D68FA">
        <w:trPr>
          <w:trHeight w:hRule="exact" w:val="161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8FA" w:rsidRPr="00FF4DB3" w:rsidRDefault="007D68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D68FA" w:rsidRPr="00FF4DB3" w:rsidRDefault="007D68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контрольныеработы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практическиеработы</w:t>
            </w:r>
            <w:proofErr w:type="spellEnd"/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8FA" w:rsidRPr="00FF4DB3" w:rsidRDefault="007D68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370B97" w:rsidTr="007D68FA">
        <w:trPr>
          <w:trHeight w:hRule="exact" w:val="14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Default="007D68FA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7D68FA" w:rsidRPr="00FF4DB3" w:rsidRDefault="007D68FA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1.1.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Default="007D68FA">
            <w:pPr>
              <w:autoSpaceDE w:val="0"/>
              <w:autoSpaceDN w:val="0"/>
              <w:spacing w:before="68" w:after="0" w:line="245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C16F94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Раздел 1. Человек и общество.</w:t>
            </w:r>
          </w:p>
          <w:p w:rsidR="007D68FA" w:rsidRPr="00FF4DB3" w:rsidRDefault="007D68FA">
            <w:pPr>
              <w:autoSpaceDE w:val="0"/>
              <w:autoSpaceDN w:val="0"/>
              <w:spacing w:before="68" w:after="0" w:line="245" w:lineRule="auto"/>
              <w:ind w:left="72" w:right="43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7D68FA" w:rsidP="00821CCF">
            <w:pPr>
              <w:shd w:val="clear" w:color="auto" w:fill="FFFFFF"/>
              <w:spacing w:before="30" w:after="30" w:line="240" w:lineRule="auto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7D68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Единая коллекция цифровых образовательных ресурсов</w:t>
            </w:r>
            <w:r w:rsidRPr="00FF4DB3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val="ru-RU" w:eastAsia="ru-RU"/>
              </w:rPr>
              <w:br/>
            </w:r>
          </w:p>
          <w:p w:rsidR="007D68FA" w:rsidRPr="00F12B56" w:rsidRDefault="00436646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6" w:history="1">
              <w:r w:rsidR="00F12B56" w:rsidRPr="00F12B56">
                <w:rPr>
                  <w:rStyle w:val="aff1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https://resh.edu.ru/subject/43/2/</w:t>
              </w:r>
            </w:hyperlink>
          </w:p>
          <w:p w:rsidR="00F12B56" w:rsidRPr="00FF4DB3" w:rsidRDefault="00F12B56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D68FA" w:rsidRPr="00FF4DB3" w:rsidTr="007D68FA">
        <w:trPr>
          <w:trHeight w:hRule="exact" w:val="12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1.2.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Государственные символы России, символика  своего региона.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F12B56" w:rsidRPr="00F12B56">
                <w:rPr>
                  <w:rStyle w:val="aff1"/>
                  <w:rFonts w:ascii="Times New Roman" w:hAnsi="Times New Roman" w:cs="Times New Roman"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F12B56" w:rsidTr="007D68FA">
        <w:trPr>
          <w:trHeight w:hRule="exact" w:val="22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1.3.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3D7434" w:rsidRDefault="007D68FA">
            <w:pPr>
              <w:autoSpaceDE w:val="0"/>
              <w:autoSpaceDN w:val="0"/>
              <w:spacing w:before="66" w:after="0" w:line="245" w:lineRule="auto"/>
              <w:ind w:left="72" w:right="7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Москва — столица. Достопримечательности Москвы. </w:t>
            </w:r>
            <w:r w:rsidRPr="003D7434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СтраницыисторииМосквы.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2B56" w:rsidRPr="00F12B56" w:rsidRDefault="00436646" w:rsidP="002B47FD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8" w:history="1">
              <w:r w:rsidR="00F12B56" w:rsidRPr="00860F53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 w:rsidP="002B47FD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12B56" w:rsidRPr="00F12B56" w:rsidRDefault="00F12B56" w:rsidP="00F12B56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11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1.4.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 w:rsidP="00F12B56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12B56" w:rsidRPr="00860F53">
                <w:rPr>
                  <w:rStyle w:val="aff1"/>
                  <w:rFonts w:ascii="Times New Roman" w:hAnsi="Times New Roman" w:cs="Times New Roman"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 w:rsidP="00F12B56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22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6" w:after="0" w:line="245" w:lineRule="auto"/>
              <w:ind w:left="72" w:right="14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0" w:history="1">
              <w:r w:rsidR="00F12B56" w:rsidRPr="00860F53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25E54" w:rsidRPr="00FF4DB3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725E54" w:rsidRPr="00FF4DB3" w:rsidRDefault="00725E54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790"/>
        <w:gridCol w:w="2112"/>
        <w:gridCol w:w="2410"/>
        <w:gridCol w:w="1418"/>
        <w:gridCol w:w="3969"/>
      </w:tblGrid>
      <w:tr w:rsidR="007D68FA" w:rsidRPr="00F12B56" w:rsidTr="007D68FA">
        <w:trPr>
          <w:trHeight w:hRule="exact" w:val="1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1.6.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6" w:after="0" w:line="252" w:lineRule="auto"/>
              <w:ind w:left="72" w:right="15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2B56" w:rsidRPr="00F12B56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1" w:history="1">
              <w:r w:rsidR="00F12B56" w:rsidRPr="00F12B56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198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1.7.</w:t>
            </w:r>
          </w:p>
        </w:tc>
        <w:tc>
          <w:tcPr>
            <w:tcW w:w="47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2" w:history="1">
              <w:r w:rsidR="00F12B56" w:rsidRPr="00860F53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https://resh.edu.ru/subject/43/2/</w:t>
              </w:r>
            </w:hyperlink>
          </w:p>
          <w:p w:rsidR="00F12B56" w:rsidRPr="00F12B56" w:rsidRDefault="00F12B5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11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1.8.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3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7D68FA" w:rsidTr="007D68FA">
        <w:trPr>
          <w:trHeight w:hRule="exact" w:val="22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1.9.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Семья </w:t>
            </w:r>
            <w:r w:rsidRPr="00FF4DB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24"/>
                <w:szCs w:val="24"/>
                <w:lang w:val="ru-RU"/>
              </w:rPr>
              <w:t xml:space="preserve">— </w:t>
            </w: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коллектив. Семейное древо. Семейные ценности</w:t>
            </w:r>
            <w:proofErr w:type="gram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.и</w:t>
            </w:r>
            <w:proofErr w:type="gram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традиции.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7D68FA" w:rsidRDefault="0043664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4" w:history="1">
              <w:r w:rsidR="007D68FA" w:rsidRPr="007D68F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2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Совместный  труд и отдых. Участие детей в делах семьи.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5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1.11.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6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8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1.12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4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Доброта, справедливость, честность, уважение к чужому мнению и особенностям других людей — главные правила </w:t>
            </w:r>
            <w:r w:rsidRPr="00FF4D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</w: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взаимоотношений членов общества.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7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</w:tbl>
    <w:p w:rsidR="00725E54" w:rsidRPr="00FF4DB3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790"/>
        <w:gridCol w:w="2112"/>
        <w:gridCol w:w="2410"/>
        <w:gridCol w:w="1418"/>
        <w:gridCol w:w="3969"/>
      </w:tblGrid>
      <w:tr w:rsidR="007D68FA" w:rsidRPr="00FF4DB3" w:rsidTr="007D68FA">
        <w:trPr>
          <w:gridAfter w:val="3"/>
          <w:wAfter w:w="7797" w:type="dxa"/>
          <w:trHeight w:hRule="exact" w:val="348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16</w:t>
            </w:r>
          </w:p>
        </w:tc>
      </w:tr>
      <w:tr w:rsidR="007D68FA" w:rsidRPr="00FF4DB3" w:rsidTr="007D68FA">
        <w:trPr>
          <w:gridAfter w:val="3"/>
          <w:wAfter w:w="7797" w:type="dxa"/>
          <w:trHeight w:hRule="exact" w:val="348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Default="007D68FA" w:rsidP="007D68FA">
            <w:pPr>
              <w:autoSpaceDE w:val="0"/>
              <w:autoSpaceDN w:val="0"/>
              <w:spacing w:before="66" w:after="0" w:line="245" w:lineRule="auto"/>
              <w:ind w:left="72" w:right="864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Раздел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2.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Человек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природа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172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2.1.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6" w:after="0" w:line="245" w:lineRule="auto"/>
              <w:ind w:left="72" w:right="86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Наблюдения, опыты, измерения. Звёзды и созвездия, наблюдения звёздного неба.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Планеты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8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6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2.2.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 w:rsidP="007D68FA">
            <w:pPr>
              <w:autoSpaceDE w:val="0"/>
              <w:autoSpaceDN w:val="0"/>
              <w:spacing w:before="64" w:after="0" w:line="245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Чем Земля отличается от других планет.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я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жизни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З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емле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9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Изображения Земли: глобус, карта, план.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0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2845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2.4.</w:t>
            </w:r>
          </w:p>
        </w:tc>
        <w:tc>
          <w:tcPr>
            <w:tcW w:w="47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Картамира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Материки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океаны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4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1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7D68FA" w:rsidTr="007D68FA">
        <w:trPr>
          <w:trHeight w:hRule="exact" w:val="2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2.5.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7D68FA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2" w:history="1">
              <w:r w:rsidR="007D68FA" w:rsidRPr="007D68F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</w:tbl>
    <w:p w:rsidR="00725E54" w:rsidRPr="007D68FA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790"/>
        <w:gridCol w:w="2112"/>
        <w:gridCol w:w="2410"/>
        <w:gridCol w:w="1418"/>
        <w:gridCol w:w="3969"/>
      </w:tblGrid>
      <w:tr w:rsidR="007D68FA" w:rsidRPr="007D68FA" w:rsidTr="007D68FA">
        <w:trPr>
          <w:trHeight w:hRule="exact" w:val="11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2.6.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7D68FA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3" w:history="1">
              <w:r w:rsidR="007D68FA" w:rsidRPr="007D68F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2.7.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Дикорастущие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культурныерастения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4" w:history="1">
              <w:r w:rsidR="00F12B56" w:rsidRPr="00860F53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https://resh.edu.ru/subject/lesson/3708/start/223682/</w:t>
              </w:r>
            </w:hyperlink>
          </w:p>
          <w:p w:rsidR="00F12B56" w:rsidRPr="00F12B56" w:rsidRDefault="00F12B5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FF4DB3" w:rsidTr="007D68FA">
        <w:trPr>
          <w:trHeight w:hRule="exact" w:val="18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Связи в природе. Годовой ход изменений в жизни растения.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12B56" w:rsidRDefault="00436646" w:rsidP="00F12B56">
            <w:pPr>
              <w:autoSpaceDE w:val="0"/>
              <w:autoSpaceDN w:val="0"/>
              <w:spacing w:before="78" w:after="0" w:line="252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5" w:history="1">
              <w:r w:rsidR="00F12B56" w:rsidRPr="00860F53">
                <w:rPr>
                  <w:rStyle w:val="aff1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https://resh.edu.ru/subject/lesson/5533/start/156764/</w:t>
              </w:r>
            </w:hyperlink>
          </w:p>
          <w:p w:rsidR="00F12B56" w:rsidRPr="00F12B56" w:rsidRDefault="00F12B56" w:rsidP="00F12B56">
            <w:pPr>
              <w:autoSpaceDE w:val="0"/>
              <w:autoSpaceDN w:val="0"/>
              <w:spacing w:before="78" w:after="0" w:line="252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68FA" w:rsidRPr="007D68FA" w:rsidTr="007D68FA">
        <w:trPr>
          <w:trHeight w:hRule="exact" w:val="21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2.9.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Мир</w:t>
            </w:r>
            <w:proofErr w:type="spellEnd"/>
            <w:r w:rsidR="00F12B56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животных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(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фауна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).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7D68FA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6" w:history="1">
              <w:r w:rsidR="007D68FA" w:rsidRPr="007D68F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7D68FA" w:rsidTr="007D68FA">
        <w:trPr>
          <w:trHeight w:hRule="exact" w:val="22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2.10.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47" w:lineRule="auto"/>
              <w:ind w:left="72" w:right="7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Насекомые, рыбы, птицы, звери, земноводные, </w:t>
            </w:r>
            <w:r w:rsidRPr="00FF4D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</w: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пресмыкающиеся: общая характеристика (особенности внешнего вида, движений,  питания,  размножения).</w:t>
            </w:r>
            <w:proofErr w:type="gramEnd"/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7D68FA" w:rsidRDefault="0043664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7" w:history="1">
              <w:r w:rsidR="007D68FA" w:rsidRPr="007D68F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7D68FA" w:rsidRPr="00FF4DB3" w:rsidTr="007D68FA">
        <w:trPr>
          <w:trHeight w:hRule="exact" w:val="1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2.11.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Сезонная</w:t>
            </w:r>
            <w:proofErr w:type="spellEnd"/>
            <w:r w:rsidR="00F12B56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жизньживотных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7D68F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68F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8" w:history="1">
              <w:r w:rsidR="007D68F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</w:tbl>
    <w:p w:rsidR="00725E54" w:rsidRPr="00FF4DB3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790"/>
        <w:gridCol w:w="2112"/>
        <w:gridCol w:w="2410"/>
        <w:gridCol w:w="1418"/>
        <w:gridCol w:w="3969"/>
      </w:tblGrid>
      <w:tr w:rsidR="001843BA" w:rsidRPr="00FF4DB3" w:rsidTr="001843BA">
        <w:trPr>
          <w:trHeight w:hRule="exact" w:val="185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2.12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 w:rsidP="00F3340B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9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  <w:r w:rsidR="001843BA" w:rsidRPr="00FF4D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</w:p>
        </w:tc>
      </w:tr>
      <w:tr w:rsidR="001843BA" w:rsidRPr="00FF4DB3" w:rsidTr="001843BA">
        <w:trPr>
          <w:trHeight w:hRule="exact" w:val="169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30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843BA" w:rsidRPr="00FF4DB3" w:rsidTr="001843BA">
        <w:trPr>
          <w:gridAfter w:val="3"/>
          <w:wAfter w:w="7797" w:type="dxa"/>
          <w:trHeight w:hRule="exact" w:val="348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34</w:t>
            </w:r>
          </w:p>
        </w:tc>
      </w:tr>
      <w:tr w:rsidR="001843BA" w:rsidRPr="00FF4DB3" w:rsidTr="001843BA">
        <w:trPr>
          <w:trHeight w:hRule="exact" w:val="4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66" w:after="0" w:line="252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Раздел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3.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безопасной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жизни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843BA" w:rsidRPr="00FF4DB3" w:rsidTr="001843BA">
        <w:trPr>
          <w:trHeight w:hRule="exact" w:val="16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Default="001843BA" w:rsidP="00D9290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1843BA" w:rsidRPr="00FF4DB3" w:rsidRDefault="001843BA" w:rsidP="00D9290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3.1.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 w:rsidP="00D92900">
            <w:pPr>
              <w:autoSpaceDE w:val="0"/>
              <w:autoSpaceDN w:val="0"/>
              <w:spacing w:before="66" w:after="0" w:line="252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 w:rsidP="00D9290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 w:rsidP="00D9290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 w:rsidP="00D9290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 w:rsidP="00D9290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31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843BA" w:rsidRPr="00FF4DB3" w:rsidTr="001843B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3.2.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66" w:after="0" w:line="245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32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843BA" w:rsidRPr="00FF4DB3" w:rsidTr="001843B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3.3.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64" w:after="0" w:line="254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33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843BA" w:rsidRPr="001843BA" w:rsidTr="001843BA">
        <w:trPr>
          <w:trHeight w:hRule="exact" w:val="15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3.4.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Правила безопасного поведения пассажира наземного </w:t>
            </w:r>
            <w:r w:rsidRPr="00FF4D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</w: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транспорта и метро. </w:t>
            </w:r>
            <w:proofErr w:type="spellStart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Номерателефоновэкстреннойпомощи</w:t>
            </w:r>
            <w:proofErr w:type="spellEnd"/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1843BA" w:rsidRDefault="0043664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34" w:history="1">
              <w:r w:rsidR="001843BA" w:rsidRPr="001843BA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</w:p>
        </w:tc>
      </w:tr>
    </w:tbl>
    <w:p w:rsidR="00725E54" w:rsidRPr="007D68FA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725E54" w:rsidRPr="007D68FA" w:rsidRDefault="00725E54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790"/>
        <w:gridCol w:w="2112"/>
        <w:gridCol w:w="2410"/>
        <w:gridCol w:w="1418"/>
        <w:gridCol w:w="3969"/>
      </w:tblGrid>
      <w:tr w:rsidR="001843BA" w:rsidRPr="00FF4DB3" w:rsidTr="001843BA">
        <w:trPr>
          <w:trHeight w:hRule="exact" w:val="185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Правила поведения при пользовании  компьютером.</w:t>
            </w:r>
          </w:p>
          <w:p w:rsidR="001843BA" w:rsidRPr="00FF4DB3" w:rsidRDefault="001843BA">
            <w:pPr>
              <w:autoSpaceDE w:val="0"/>
              <w:autoSpaceDN w:val="0"/>
              <w:spacing w:before="20" w:after="0" w:line="247" w:lineRule="auto"/>
              <w:ind w:left="72" w:right="378"/>
              <w:jc w:val="both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0.25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436646" w:rsidP="000D0364">
            <w:pPr>
              <w:autoSpaceDE w:val="0"/>
              <w:autoSpaceDN w:val="0"/>
              <w:spacing w:before="78" w:after="0" w:line="252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hyperlink r:id="rId35" w:history="1">
              <w:r w:rsidR="001843BA" w:rsidRPr="00FF4DB3">
                <w:rPr>
                  <w:rFonts w:ascii="Verdana" w:eastAsia="Times New Roman" w:hAnsi="Verdana" w:cs="Times New Roman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http://school-collection.edu.ru/</w:t>
              </w:r>
            </w:hyperlink>
            <w:r w:rsidR="001843BA" w:rsidRPr="00FF4DB3">
              <w:rPr>
                <w:b/>
                <w:color w:val="000000" w:themeColor="text1"/>
                <w:sz w:val="24"/>
                <w:szCs w:val="24"/>
              </w:rPr>
              <w:br/>
            </w:r>
          </w:p>
        </w:tc>
      </w:tr>
      <w:tr w:rsidR="001843BA" w:rsidRPr="00FF4DB3" w:rsidTr="001843BA">
        <w:trPr>
          <w:gridAfter w:val="3"/>
          <w:wAfter w:w="7797" w:type="dxa"/>
          <w:trHeight w:hRule="exact" w:val="348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12</w:t>
            </w:r>
          </w:p>
        </w:tc>
      </w:tr>
      <w:tr w:rsidR="001843BA" w:rsidRPr="00FF4DB3" w:rsidTr="001843BA">
        <w:trPr>
          <w:gridAfter w:val="3"/>
          <w:wAfter w:w="7797" w:type="dxa"/>
          <w:trHeight w:hRule="exact" w:val="350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 w:rsidP="007D68F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Резервно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8" w:after="0" w:line="230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6</w:t>
            </w:r>
          </w:p>
        </w:tc>
      </w:tr>
      <w:tr w:rsidR="001843BA" w:rsidRPr="00FF4DB3" w:rsidTr="001843BA">
        <w:trPr>
          <w:gridAfter w:val="1"/>
          <w:wAfter w:w="3969" w:type="dxa"/>
          <w:trHeight w:hRule="exact" w:val="328"/>
        </w:trPr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43BA" w:rsidRPr="00FF4DB3" w:rsidRDefault="001843B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color w:val="000000" w:themeColor="text1"/>
                <w:sz w:val="24"/>
                <w:szCs w:val="24"/>
              </w:rPr>
            </w:pPr>
            <w:r w:rsidRPr="00FF4DB3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5.5</w:t>
            </w:r>
          </w:p>
        </w:tc>
      </w:tr>
    </w:tbl>
    <w:p w:rsidR="00725E54" w:rsidRPr="00FF4DB3" w:rsidRDefault="00725E54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725E54" w:rsidRPr="00FF4DB3" w:rsidRDefault="00725E54">
      <w:pPr>
        <w:rPr>
          <w:color w:val="000000" w:themeColor="text1"/>
        </w:rPr>
        <w:sectPr w:rsidR="00725E54" w:rsidRPr="00FF4DB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25E54" w:rsidRPr="00234D19" w:rsidRDefault="00F3435A" w:rsidP="00037445">
      <w:pPr>
        <w:autoSpaceDE w:val="0"/>
        <w:autoSpaceDN w:val="0"/>
        <w:spacing w:after="0" w:line="230" w:lineRule="auto"/>
        <w:ind w:right="373"/>
        <w:rPr>
          <w:color w:val="000000" w:themeColor="text1"/>
          <w:lang w:val="ru-RU"/>
        </w:rPr>
      </w:pPr>
      <w:r w:rsidRPr="00234D19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725E54" w:rsidRDefault="00F3435A" w:rsidP="00037445">
      <w:pPr>
        <w:autoSpaceDE w:val="0"/>
        <w:autoSpaceDN w:val="0"/>
        <w:spacing w:before="346" w:after="0" w:line="230" w:lineRule="auto"/>
        <w:ind w:right="373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  <w:r w:rsidRPr="00234D19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ОБЯЗАТЕЛЬНЫЕ УЧЕБНЫЕ МАТЕРИАЛЫ ДЛЯ УЧЕНИКА</w:t>
      </w:r>
    </w:p>
    <w:p w:rsidR="00E8457B" w:rsidRDefault="00E8457B" w:rsidP="00037445">
      <w:pPr>
        <w:autoSpaceDE w:val="0"/>
        <w:autoSpaceDN w:val="0"/>
        <w:spacing w:before="166" w:after="0" w:line="286" w:lineRule="auto"/>
        <w:ind w:right="373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2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 /Плешаков А.А., Акционерное общество «Издательство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«Просвещение»; </w:t>
      </w:r>
    </w:p>
    <w:p w:rsidR="00E8457B" w:rsidRDefault="00E8457B" w:rsidP="00037445">
      <w:pPr>
        <w:autoSpaceDE w:val="0"/>
        <w:autoSpaceDN w:val="0"/>
        <w:spacing w:before="166" w:after="0" w:line="286" w:lineRule="auto"/>
        <w:ind w:right="373"/>
        <w:jc w:val="both"/>
        <w:rPr>
          <w:lang w:val="ru-RU"/>
        </w:rPr>
      </w:pP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Окружающий мир рабочая тетрадь (в 2 частях), /Плешаков А.А., Акционерное общество "Издательство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E8457B" w:rsidRDefault="00E8457B" w:rsidP="00037445">
      <w:pPr>
        <w:autoSpaceDE w:val="0"/>
        <w:autoSpaceDN w:val="0"/>
        <w:spacing w:before="166" w:after="0" w:line="286" w:lineRule="auto"/>
        <w:ind w:right="373"/>
        <w:jc w:val="both"/>
        <w:rPr>
          <w:lang w:val="ru-RU"/>
        </w:rPr>
      </w:pP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Окружающий мир Тесты /Плешаков А.А., Гара Н.Н., Назарова З.Д., Акционерное общество "Издательство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E8457B" w:rsidRPr="00C77DDD" w:rsidRDefault="00E8457B" w:rsidP="00037445">
      <w:pPr>
        <w:autoSpaceDE w:val="0"/>
        <w:autoSpaceDN w:val="0"/>
        <w:spacing w:before="166" w:after="0" w:line="286" w:lineRule="auto"/>
        <w:ind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7D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Окружающий мир Проверочные работы /Плешаков А.А., Плешаков С.А., Акционерное общество "Издательство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C77D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C77D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8457B" w:rsidRPr="00C77DDD" w:rsidRDefault="00E8457B" w:rsidP="00037445">
      <w:pPr>
        <w:autoSpaceDE w:val="0"/>
        <w:autoSpaceDN w:val="0"/>
        <w:spacing w:before="166" w:after="0" w:line="286" w:lineRule="auto"/>
        <w:ind w:right="37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7DDD">
        <w:rPr>
          <w:rFonts w:ascii="Times New Roman" w:hAnsi="Times New Roman" w:cs="Times New Roman"/>
          <w:sz w:val="24"/>
          <w:szCs w:val="24"/>
          <w:lang w:val="ru-RU"/>
        </w:rPr>
        <w:t>Окружающий мир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7DDD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proofErr w:type="gramEnd"/>
      <w:r w:rsidRPr="00C77DDD">
        <w:rPr>
          <w:rFonts w:ascii="Times New Roman" w:hAnsi="Times New Roman" w:cs="Times New Roman"/>
          <w:sz w:val="24"/>
          <w:szCs w:val="24"/>
          <w:lang w:val="ru-RU"/>
        </w:rPr>
        <w:t>т земли до неба: Атлас-определитель: Пособие для обучающихся образовательных учреждений / Плешаков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7DDD">
        <w:rPr>
          <w:rFonts w:ascii="Times New Roman" w:hAnsi="Times New Roman" w:cs="Times New Roman"/>
          <w:sz w:val="24"/>
          <w:szCs w:val="24"/>
          <w:lang w:val="ru-RU"/>
        </w:rPr>
        <w:t>А.А. - М.: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«П</w:t>
      </w:r>
      <w:r w:rsidRPr="00C77DDD">
        <w:rPr>
          <w:rFonts w:ascii="Times New Roman" w:hAnsi="Times New Roman" w:cs="Times New Roman"/>
          <w:sz w:val="24"/>
          <w:szCs w:val="24"/>
          <w:lang w:val="ru-RU"/>
        </w:rPr>
        <w:t>росвещение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C77DDD">
        <w:rPr>
          <w:rFonts w:ascii="Times New Roman" w:hAnsi="Times New Roman" w:cs="Times New Roman"/>
          <w:sz w:val="24"/>
          <w:szCs w:val="24"/>
          <w:lang w:val="ru-RU"/>
        </w:rPr>
        <w:t>, 2014</w:t>
      </w:r>
    </w:p>
    <w:p w:rsidR="00725E54" w:rsidRPr="00FF4DB3" w:rsidRDefault="00F3435A" w:rsidP="00037445">
      <w:pPr>
        <w:autoSpaceDE w:val="0"/>
        <w:autoSpaceDN w:val="0"/>
        <w:spacing w:before="264" w:after="0" w:line="230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:rsidR="00E8457B" w:rsidRDefault="00E8457B" w:rsidP="00037445">
      <w:pPr>
        <w:pStyle w:val="ae"/>
        <w:numPr>
          <w:ilvl w:val="0"/>
          <w:numId w:val="10"/>
        </w:numPr>
        <w:autoSpaceDE w:val="0"/>
        <w:autoSpaceDN w:val="0"/>
        <w:spacing w:before="166" w:after="0"/>
        <w:ind w:right="373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Программа начального общего образования по окружающему миру.</w:t>
      </w:r>
    </w:p>
    <w:p w:rsidR="00E8457B" w:rsidRDefault="00E8457B" w:rsidP="00037445">
      <w:pPr>
        <w:pStyle w:val="ae"/>
        <w:numPr>
          <w:ilvl w:val="0"/>
          <w:numId w:val="10"/>
        </w:numPr>
        <w:autoSpaceDE w:val="0"/>
        <w:autoSpaceDN w:val="0"/>
        <w:spacing w:before="166" w:after="0"/>
        <w:ind w:right="373"/>
        <w:rPr>
          <w:rFonts w:ascii="Times New Roman" w:eastAsia="Times New Roman" w:hAnsi="Times New Roman"/>
          <w:color w:val="000000"/>
          <w:sz w:val="24"/>
          <w:lang w:val="ru-RU"/>
        </w:rPr>
      </w:pP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Методические рекомендации. Плешаков А.А., Ионова М.А.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Издательство «</w:t>
      </w:r>
      <w:r w:rsidRPr="00F75ED4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8457B" w:rsidRDefault="00E8457B" w:rsidP="00037445">
      <w:pPr>
        <w:pStyle w:val="ae"/>
        <w:numPr>
          <w:ilvl w:val="0"/>
          <w:numId w:val="10"/>
        </w:numPr>
        <w:autoSpaceDE w:val="0"/>
        <w:autoSpaceDN w:val="0"/>
        <w:spacing w:before="166" w:after="0"/>
        <w:ind w:right="373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Книги о природе и животных.</w:t>
      </w:r>
    </w:p>
    <w:p w:rsidR="00E8457B" w:rsidRDefault="00E8457B" w:rsidP="00037445">
      <w:pPr>
        <w:pStyle w:val="ae"/>
        <w:numPr>
          <w:ilvl w:val="0"/>
          <w:numId w:val="10"/>
        </w:numPr>
        <w:autoSpaceDE w:val="0"/>
        <w:autoSpaceDN w:val="0"/>
        <w:spacing w:before="166" w:after="0"/>
        <w:ind w:right="373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Сборник видеофильмов, соответствующих содержанию обучения.</w:t>
      </w:r>
    </w:p>
    <w:p w:rsidR="00E8457B" w:rsidRPr="00874542" w:rsidRDefault="00E8457B" w:rsidP="00037445">
      <w:pPr>
        <w:pStyle w:val="ae"/>
        <w:numPr>
          <w:ilvl w:val="0"/>
          <w:numId w:val="10"/>
        </w:numPr>
        <w:autoSpaceDE w:val="0"/>
        <w:autoSpaceDN w:val="0"/>
        <w:spacing w:before="166" w:after="0"/>
        <w:ind w:right="373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Научно-популярные и научные книги об окружающем мире. </w:t>
      </w:r>
    </w:p>
    <w:p w:rsidR="00725E54" w:rsidRPr="00FF4DB3" w:rsidRDefault="00F3435A" w:rsidP="00037445">
      <w:pPr>
        <w:autoSpaceDE w:val="0"/>
        <w:autoSpaceDN w:val="0"/>
        <w:spacing w:before="262" w:after="0" w:line="230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ОБРАЗОВАТЕЛЬНЫЕ РЕСУРСЫ И РЕСУРСЫ СЕТИ ИНТЕРНЕТ</w:t>
      </w:r>
    </w:p>
    <w:p w:rsidR="00725E54" w:rsidRPr="00FF4DB3" w:rsidRDefault="00F3435A" w:rsidP="00037445">
      <w:pPr>
        <w:autoSpaceDE w:val="0"/>
        <w:autoSpaceDN w:val="0"/>
        <w:spacing w:before="166" w:after="0" w:line="281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Портал "Начальная школа"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</w:rPr>
        <w:t>http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://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nachalka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edu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ru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/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Портал "Введение ФГОС НОО"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</w:rPr>
        <w:t>http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://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nachalka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seminfo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ru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/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Библиотека материалов для начальной школы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</w:rPr>
        <w:t>http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://</w:t>
      </w:r>
      <w:r w:rsidRPr="00FF4DB3">
        <w:rPr>
          <w:rFonts w:ascii="Times New Roman" w:eastAsia="Times New Roman" w:hAnsi="Times New Roman"/>
          <w:color w:val="000000" w:themeColor="text1"/>
          <w:sz w:val="24"/>
        </w:rPr>
        <w:t>www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nachalka</w:t>
      </w:r>
      <w:proofErr w:type="spellEnd"/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FF4DB3">
        <w:rPr>
          <w:rFonts w:ascii="Times New Roman" w:eastAsia="Times New Roman" w:hAnsi="Times New Roman"/>
          <w:color w:val="000000" w:themeColor="text1"/>
          <w:sz w:val="24"/>
        </w:rPr>
        <w:t>com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/</w:t>
      </w:r>
      <w:proofErr w:type="spellStart"/>
      <w:r w:rsidRPr="00FF4DB3">
        <w:rPr>
          <w:rFonts w:ascii="Times New Roman" w:eastAsia="Times New Roman" w:hAnsi="Times New Roman"/>
          <w:color w:val="000000" w:themeColor="text1"/>
          <w:sz w:val="24"/>
        </w:rPr>
        <w:t>biblioteka</w:t>
      </w:r>
      <w:proofErr w:type="spellEnd"/>
    </w:p>
    <w:p w:rsidR="00E8457B" w:rsidRPr="000751AD" w:rsidRDefault="00E8457B" w:rsidP="00037445">
      <w:pPr>
        <w:autoSpaceDE w:val="0"/>
        <w:autoSpaceDN w:val="0"/>
        <w:spacing w:before="166" w:after="0" w:line="230" w:lineRule="auto"/>
        <w:ind w:right="373"/>
        <w:rPr>
          <w:rFonts w:ascii="Times New Roman" w:hAnsi="Times New Roman" w:cs="Times New Roman"/>
          <w:sz w:val="24"/>
          <w:szCs w:val="24"/>
          <w:lang w:val="ru-RU"/>
        </w:rPr>
      </w:pPr>
      <w:r w:rsidRPr="000751AD">
        <w:rPr>
          <w:rFonts w:ascii="Times New Roman" w:hAnsi="Times New Roman" w:cs="Times New Roman"/>
          <w:sz w:val="24"/>
          <w:szCs w:val="24"/>
          <w:lang w:val="ru-RU"/>
        </w:rPr>
        <w:t xml:space="preserve">РЭШ </w:t>
      </w:r>
      <w:hyperlink r:id="rId36" w:history="1">
        <w:r w:rsidRPr="000751AD">
          <w:rPr>
            <w:rStyle w:val="aff1"/>
            <w:rFonts w:ascii="Times New Roman" w:hAnsi="Times New Roman" w:cs="Times New Roman"/>
            <w:sz w:val="24"/>
            <w:szCs w:val="24"/>
            <w:lang w:val="ru-RU"/>
          </w:rPr>
          <w:t>https://resh.edu.ru/</w:t>
        </w:r>
      </w:hyperlink>
    </w:p>
    <w:p w:rsidR="00E8457B" w:rsidRPr="000751AD" w:rsidRDefault="00E8457B" w:rsidP="00037445">
      <w:pPr>
        <w:autoSpaceDE w:val="0"/>
        <w:autoSpaceDN w:val="0"/>
        <w:spacing w:before="166" w:after="0" w:line="230" w:lineRule="auto"/>
        <w:ind w:right="37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751AD">
        <w:rPr>
          <w:rFonts w:ascii="Times New Roman" w:hAnsi="Times New Roman" w:cs="Times New Roman"/>
          <w:sz w:val="24"/>
          <w:szCs w:val="24"/>
          <w:lang w:val="ru-RU"/>
        </w:rPr>
        <w:t>Инфоурок</w:t>
      </w:r>
      <w:proofErr w:type="spellEnd"/>
      <w:r w:rsidRPr="000751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7" w:history="1">
        <w:r w:rsidRPr="000751AD">
          <w:rPr>
            <w:rStyle w:val="aff1"/>
            <w:rFonts w:ascii="Times New Roman" w:hAnsi="Times New Roman" w:cs="Times New Roman"/>
            <w:sz w:val="24"/>
            <w:szCs w:val="24"/>
            <w:lang w:val="ru-RU"/>
          </w:rPr>
          <w:t>https://infourok.ru/</w:t>
        </w:r>
      </w:hyperlink>
    </w:p>
    <w:p w:rsidR="00E8457B" w:rsidRPr="000751AD" w:rsidRDefault="00E8457B" w:rsidP="00037445">
      <w:pPr>
        <w:autoSpaceDE w:val="0"/>
        <w:autoSpaceDN w:val="0"/>
        <w:spacing w:before="166" w:after="0" w:line="230" w:lineRule="auto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751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Сайт «Начальная школа» с </w:t>
      </w:r>
      <w:proofErr w:type="spellStart"/>
      <w:r w:rsidRPr="000751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онлайн-поддержкой</w:t>
      </w:r>
      <w:proofErr w:type="spellEnd"/>
      <w:r w:rsidRPr="000751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38" w:history="1"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https</w:t>
        </w:r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proshkolu</w:t>
        </w:r>
        <w:proofErr w:type="spellEnd"/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club</w:t>
        </w:r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  <w:lang w:val="ru-RU"/>
          </w:rPr>
          <w:t>/939468</w:t>
        </w:r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l</w:t>
        </w:r>
        <w:r w:rsidRPr="000751AD">
          <w:rPr>
            <w:rStyle w:val="aff1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</w:hyperlink>
    </w:p>
    <w:p w:rsidR="00E8457B" w:rsidRDefault="00E8457B" w:rsidP="00037445">
      <w:pPr>
        <w:autoSpaceDE w:val="0"/>
        <w:autoSpaceDN w:val="0"/>
        <w:spacing w:after="0" w:line="230" w:lineRule="auto"/>
        <w:ind w:right="373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725E54" w:rsidRPr="00FF4DB3" w:rsidRDefault="00F3435A" w:rsidP="00037445">
      <w:pPr>
        <w:autoSpaceDE w:val="0"/>
        <w:autoSpaceDN w:val="0"/>
        <w:spacing w:after="0" w:line="230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МАТЕРИАЛЬНО-ТЕХНИЧЕСКОЕ ОБЕСПЕЧЕНИЕ ОБРАЗОВАТЕЛЬНОГО ПРОЦЕССА</w:t>
      </w:r>
    </w:p>
    <w:p w:rsidR="00725E54" w:rsidRPr="00FF4DB3" w:rsidRDefault="00F3435A" w:rsidP="00037445">
      <w:pPr>
        <w:autoSpaceDE w:val="0"/>
        <w:autoSpaceDN w:val="0"/>
        <w:spacing w:before="346" w:after="0" w:line="302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УЧЕБНОЕ ОБОРУДОВАНИЕ </w:t>
      </w:r>
      <w:r w:rsidRPr="00FF4DB3">
        <w:rPr>
          <w:color w:val="000000" w:themeColor="text1"/>
          <w:lang w:val="ru-RU"/>
        </w:rPr>
        <w:br/>
      </w:r>
      <w:r w:rsid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Учебные плакаты "Живая и нежи</w:t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вая природа", Мультимедийный компьютер, карта, глобус, компас</w:t>
      </w:r>
    </w:p>
    <w:p w:rsidR="00725E54" w:rsidRPr="00FF4DB3" w:rsidRDefault="00F3435A" w:rsidP="00037445">
      <w:pPr>
        <w:autoSpaceDE w:val="0"/>
        <w:autoSpaceDN w:val="0"/>
        <w:spacing w:before="262" w:after="0" w:line="300" w:lineRule="auto"/>
        <w:ind w:right="373"/>
        <w:rPr>
          <w:color w:val="000000" w:themeColor="text1"/>
          <w:lang w:val="ru-RU"/>
        </w:rPr>
      </w:pPr>
      <w:r w:rsidRPr="00FF4DB3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FF4DB3">
        <w:rPr>
          <w:color w:val="000000" w:themeColor="text1"/>
          <w:lang w:val="ru-RU"/>
        </w:rPr>
        <w:br/>
      </w:r>
      <w:r w:rsidRPr="00FF4DB3">
        <w:rPr>
          <w:rFonts w:ascii="Times New Roman" w:eastAsia="Times New Roman" w:hAnsi="Times New Roman"/>
          <w:color w:val="000000" w:themeColor="text1"/>
          <w:sz w:val="24"/>
          <w:lang w:val="ru-RU"/>
        </w:rPr>
        <w:t>Термометр, Гербарий, компас,</w:t>
      </w:r>
    </w:p>
    <w:p w:rsidR="00F3435A" w:rsidRPr="00FF4DB3" w:rsidRDefault="00F3435A" w:rsidP="00037445">
      <w:pPr>
        <w:ind w:right="373"/>
        <w:rPr>
          <w:color w:val="000000" w:themeColor="text1"/>
          <w:lang w:val="ru-RU"/>
        </w:rPr>
      </w:pPr>
    </w:p>
    <w:sectPr w:rsidR="00F3435A" w:rsidRPr="00FF4DB3" w:rsidSect="00E8457B">
      <w:pgSz w:w="11900" w:h="16840"/>
      <w:pgMar w:top="1276" w:right="1440" w:bottom="993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F5820FC"/>
    <w:multiLevelType w:val="hybridMultilevel"/>
    <w:tmpl w:val="A26ED68E"/>
    <w:lvl w:ilvl="0" w:tplc="C102F3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37445"/>
    <w:rsid w:val="00050A26"/>
    <w:rsid w:val="0006063C"/>
    <w:rsid w:val="000D0364"/>
    <w:rsid w:val="0015074B"/>
    <w:rsid w:val="001843BA"/>
    <w:rsid w:val="00234D19"/>
    <w:rsid w:val="0029639D"/>
    <w:rsid w:val="002C6D8D"/>
    <w:rsid w:val="00326F90"/>
    <w:rsid w:val="00370B97"/>
    <w:rsid w:val="003D7434"/>
    <w:rsid w:val="00436646"/>
    <w:rsid w:val="005108B6"/>
    <w:rsid w:val="006177A1"/>
    <w:rsid w:val="00684538"/>
    <w:rsid w:val="00725E54"/>
    <w:rsid w:val="007D68FA"/>
    <w:rsid w:val="00821CCF"/>
    <w:rsid w:val="009918F5"/>
    <w:rsid w:val="00AA1D8D"/>
    <w:rsid w:val="00B47730"/>
    <w:rsid w:val="00B52BAE"/>
    <w:rsid w:val="00BE3C55"/>
    <w:rsid w:val="00C16F94"/>
    <w:rsid w:val="00C3512E"/>
    <w:rsid w:val="00CB0664"/>
    <w:rsid w:val="00CB5FD2"/>
    <w:rsid w:val="00E57A46"/>
    <w:rsid w:val="00E8457B"/>
    <w:rsid w:val="00F12B56"/>
    <w:rsid w:val="00F3340B"/>
    <w:rsid w:val="00F3435A"/>
    <w:rsid w:val="00FC693F"/>
    <w:rsid w:val="00FE7DCB"/>
    <w:rsid w:val="00FF4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2">
    <w:name w:val="Светлый список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13">
    <w:name w:val="Светлая сетка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0">
    <w:name w:val="Средняя заливка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1">
    <w:name w:val="Средний список 2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14">
    <w:name w:val="Темный список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15">
    <w:name w:val="Цветная заливка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7">
    <w:name w:val="Цветная сетка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1">
    <w:name w:val="Hyperlink"/>
    <w:basedOn w:val="a2"/>
    <w:uiPriority w:val="99"/>
    <w:unhideWhenUsed/>
    <w:rsid w:val="009918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918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43/2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s://resh.edu.ru/subject/43/2/" TargetMode="External"/><Relationship Id="rId12" Type="http://schemas.openxmlformats.org/officeDocument/2006/relationships/hyperlink" Target="https://resh.edu.ru/subject/43/2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s://resh.edu.ru/subject/lesson/5533/start/156764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s://proshkolu.ru/club/939468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43/2/" TargetMode="External"/><Relationship Id="rId11" Type="http://schemas.openxmlformats.org/officeDocument/2006/relationships/hyperlink" Target="https://resh.edu.ru/subject/43/2/" TargetMode="External"/><Relationship Id="rId24" Type="http://schemas.openxmlformats.org/officeDocument/2006/relationships/hyperlink" Target="https://resh.edu.ru/subject/lesson/3708/start/223682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subject/43/2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43/2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655E47-034F-4B0E-B097-AC9A9E7F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4470</Words>
  <Characters>25484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29895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Админ</cp:lastModifiedBy>
  <cp:revision>6</cp:revision>
  <dcterms:created xsi:type="dcterms:W3CDTF">2022-10-12T10:09:00Z</dcterms:created>
  <dcterms:modified xsi:type="dcterms:W3CDTF">2023-03-15T07:49:00Z</dcterms:modified>
</cp:coreProperties>
</file>